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BOM 清单</w:t>
      </w:r>
    </w:p>
    <w:p>
      <w:r>
        <w:t>记录编号：FM-115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物料编码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物料名称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单位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用量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表单编号：FM-115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